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5906640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826285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2489033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239126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1900282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1833169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145660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541567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3404332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8667119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5294137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910414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820558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7687642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1249629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0825880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1257772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3643410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13311075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221986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7995406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580561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4349576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7566020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5814774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212356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2246430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151336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5535286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688471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0772975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4388594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4085675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096617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3461068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512314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